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E8F7A" w14:textId="427C07A4" w:rsidR="0040590C" w:rsidRPr="0030234B" w:rsidRDefault="00123C9F" w:rsidP="00123C9F">
      <w:pPr>
        <w:pStyle w:val="Legenda"/>
        <w:rPr>
          <w:rFonts w:ascii="Arial" w:hAnsi="Arial"/>
          <w:szCs w:val="20"/>
        </w:rPr>
      </w:pPr>
      <w:bookmarkStart w:id="0" w:name="_Ref450205804"/>
      <w:bookmarkStart w:id="1" w:name="_Ref450206147"/>
      <w:bookmarkStart w:id="2" w:name="_GoBack"/>
      <w:bookmarkEnd w:id="2"/>
      <w:r w:rsidRPr="0030234B">
        <w:rPr>
          <w:rFonts w:ascii="Arial" w:hAnsi="Arial"/>
          <w:szCs w:val="20"/>
        </w:rPr>
        <w:t xml:space="preserve">Anexo </w:t>
      </w:r>
      <w:r w:rsidR="00467FFC" w:rsidRPr="0030234B">
        <w:rPr>
          <w:rFonts w:ascii="Arial" w:hAnsi="Arial"/>
          <w:szCs w:val="20"/>
        </w:rPr>
        <w:fldChar w:fldCharType="begin"/>
      </w:r>
      <w:r w:rsidRPr="0030234B">
        <w:rPr>
          <w:rFonts w:ascii="Arial" w:hAnsi="Arial"/>
          <w:szCs w:val="20"/>
        </w:rPr>
        <w:instrText xml:space="preserve"> SEQ Anexo \* ROMAN </w:instrText>
      </w:r>
      <w:r w:rsidR="00467FFC" w:rsidRPr="0030234B">
        <w:rPr>
          <w:rFonts w:ascii="Arial" w:hAnsi="Arial"/>
          <w:szCs w:val="20"/>
        </w:rPr>
        <w:fldChar w:fldCharType="separate"/>
      </w:r>
      <w:r w:rsidR="002E2252">
        <w:rPr>
          <w:rFonts w:ascii="Arial" w:hAnsi="Arial"/>
          <w:szCs w:val="20"/>
        </w:rPr>
        <w:t>II</w:t>
      </w:r>
      <w:r w:rsidR="00467FFC" w:rsidRPr="0030234B">
        <w:rPr>
          <w:rFonts w:ascii="Arial" w:hAnsi="Arial"/>
          <w:szCs w:val="20"/>
        </w:rPr>
        <w:fldChar w:fldCharType="end"/>
      </w:r>
      <w:bookmarkEnd w:id="0"/>
      <w:r w:rsidR="0040590C" w:rsidRPr="0030234B">
        <w:rPr>
          <w:rFonts w:ascii="Arial" w:hAnsi="Arial"/>
          <w:szCs w:val="20"/>
        </w:rPr>
        <w:t>: Modelo de Declaração de Conhecimento do Local de Execução dos Serviços</w:t>
      </w:r>
      <w:bookmarkEnd w:id="1"/>
    </w:p>
    <w:p w14:paraId="53932017" w14:textId="77777777" w:rsidR="0040590C" w:rsidRDefault="0040590C" w:rsidP="0040590C">
      <w:pPr>
        <w:rPr>
          <w:szCs w:val="20"/>
        </w:rPr>
      </w:pPr>
    </w:p>
    <w:p w14:paraId="4F3CA42F" w14:textId="77777777" w:rsidR="00987EAF" w:rsidRPr="0030234B" w:rsidRDefault="00987EAF" w:rsidP="0040590C">
      <w:pPr>
        <w:rPr>
          <w:szCs w:val="20"/>
        </w:rPr>
      </w:pPr>
    </w:p>
    <w:p w14:paraId="4E42EB85" w14:textId="77777777" w:rsidR="00797B58" w:rsidRPr="0030234B" w:rsidRDefault="00797B58" w:rsidP="0040590C">
      <w:pPr>
        <w:jc w:val="center"/>
        <w:rPr>
          <w:b/>
          <w:szCs w:val="20"/>
        </w:rPr>
      </w:pPr>
      <w:r w:rsidRPr="0030234B">
        <w:rPr>
          <w:b/>
          <w:szCs w:val="20"/>
        </w:rPr>
        <w:t xml:space="preserve">MODELO DE DECLARAÇÃO DE </w:t>
      </w:r>
      <w:r w:rsidR="00883498" w:rsidRPr="0030234B">
        <w:rPr>
          <w:b/>
          <w:szCs w:val="20"/>
        </w:rPr>
        <w:t>CONHECIMENTO DO LOCAL DE EXECUÇÃO DOS SERVIÇOS</w:t>
      </w:r>
    </w:p>
    <w:p w14:paraId="78522CFF" w14:textId="77777777" w:rsidR="00797B58" w:rsidRPr="0030234B" w:rsidRDefault="00797B58" w:rsidP="00797B58">
      <w:pPr>
        <w:rPr>
          <w:szCs w:val="20"/>
        </w:rPr>
      </w:pPr>
    </w:p>
    <w:p w14:paraId="0395311F" w14:textId="77777777" w:rsidR="00797B58" w:rsidRPr="0030234B" w:rsidRDefault="00797B58" w:rsidP="00797B58">
      <w:pPr>
        <w:rPr>
          <w:szCs w:val="20"/>
        </w:rPr>
      </w:pPr>
    </w:p>
    <w:p w14:paraId="0D8A16C1" w14:textId="77777777" w:rsidR="00797B58" w:rsidRPr="0030234B" w:rsidRDefault="00000EF3" w:rsidP="00797B58">
      <w:pPr>
        <w:rPr>
          <w:szCs w:val="20"/>
        </w:rPr>
      </w:pPr>
      <w:r w:rsidRPr="0030234B">
        <w:rPr>
          <w:szCs w:val="20"/>
        </w:rPr>
        <w:t>O</w:t>
      </w:r>
      <w:r w:rsidR="00797B58" w:rsidRPr="0030234B">
        <w:rPr>
          <w:szCs w:val="20"/>
        </w:rPr>
        <w:t xml:space="preserve"> Licitante </w:t>
      </w:r>
      <w:r w:rsidR="00797B58" w:rsidRPr="0030234B">
        <w:rPr>
          <w:szCs w:val="20"/>
          <w:u w:val="single"/>
        </w:rPr>
        <w:t>(NOME DA EMPRESA)</w:t>
      </w:r>
      <w:r w:rsidRPr="0030234B">
        <w:rPr>
          <w:szCs w:val="20"/>
        </w:rPr>
        <w:t>, inscrito</w:t>
      </w:r>
      <w:r w:rsidR="00797B58" w:rsidRPr="0030234B">
        <w:rPr>
          <w:szCs w:val="20"/>
        </w:rPr>
        <w:t xml:space="preserve"> no CNPJ/MF nº </w:t>
      </w:r>
      <w:r w:rsidR="00797B58" w:rsidRPr="0030234B">
        <w:rPr>
          <w:szCs w:val="20"/>
          <w:u w:val="single"/>
        </w:rPr>
        <w:t>(CNPJ DA EMPRESA)</w:t>
      </w:r>
      <w:r w:rsidR="00797B58" w:rsidRPr="0030234B">
        <w:rPr>
          <w:szCs w:val="20"/>
        </w:rPr>
        <w:t xml:space="preserve">, por seu representante legal (ou responsável técnico) abaixo assinado, declara, sob as penalidades da lei, de que </w:t>
      </w:r>
      <w:r w:rsidR="00883498" w:rsidRPr="0030234B">
        <w:rPr>
          <w:szCs w:val="20"/>
        </w:rPr>
        <w:t xml:space="preserve">conhece </w:t>
      </w:r>
      <w:r w:rsidR="00797B58" w:rsidRPr="0030234B">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30234B">
        <w:rPr>
          <w:szCs w:val="20"/>
        </w:rPr>
        <w:t>.</w:t>
      </w:r>
    </w:p>
    <w:p w14:paraId="0597AF33" w14:textId="77777777" w:rsidR="00797B58" w:rsidRPr="0030234B" w:rsidRDefault="00797B58" w:rsidP="00797B58">
      <w:pPr>
        <w:rPr>
          <w:szCs w:val="20"/>
        </w:rPr>
      </w:pPr>
    </w:p>
    <w:p w14:paraId="2728FD23" w14:textId="77777777" w:rsidR="00797B58" w:rsidRPr="0030234B" w:rsidRDefault="00797B58" w:rsidP="00797B58">
      <w:pPr>
        <w:rPr>
          <w:szCs w:val="20"/>
        </w:rPr>
      </w:pPr>
    </w:p>
    <w:p w14:paraId="6A83F7BC" w14:textId="77777777" w:rsidR="00797B58" w:rsidRPr="0030234B" w:rsidRDefault="00797B58" w:rsidP="00797B58">
      <w:pPr>
        <w:rPr>
          <w:rFonts w:eastAsia="Arial Unicode MS"/>
          <w:szCs w:val="20"/>
        </w:rPr>
      </w:pPr>
      <w:r w:rsidRPr="0030234B">
        <w:rPr>
          <w:szCs w:val="20"/>
        </w:rPr>
        <w:t>Cidade, ___/___/201</w:t>
      </w:r>
      <w:r w:rsidR="00332073" w:rsidRPr="0030234B">
        <w:rPr>
          <w:szCs w:val="20"/>
        </w:rPr>
        <w:t>___</w:t>
      </w:r>
    </w:p>
    <w:p w14:paraId="63C3E733" w14:textId="77777777" w:rsidR="00797B58" w:rsidRPr="0030234B" w:rsidRDefault="00797B58" w:rsidP="00797B58">
      <w:pPr>
        <w:rPr>
          <w:szCs w:val="20"/>
        </w:rPr>
      </w:pPr>
    </w:p>
    <w:p w14:paraId="6D896BB0" w14:textId="77777777" w:rsidR="00797B58" w:rsidRPr="0030234B" w:rsidRDefault="00797B58" w:rsidP="00797B58">
      <w:pPr>
        <w:rPr>
          <w:szCs w:val="20"/>
        </w:rPr>
      </w:pPr>
      <w:r w:rsidRPr="0030234B">
        <w:rPr>
          <w:szCs w:val="20"/>
        </w:rPr>
        <w:t>____________________________________</w:t>
      </w:r>
    </w:p>
    <w:p w14:paraId="4BF528D0" w14:textId="77777777" w:rsidR="00797B58" w:rsidRPr="0030234B" w:rsidRDefault="00797B58" w:rsidP="00797B58">
      <w:pPr>
        <w:rPr>
          <w:szCs w:val="20"/>
        </w:rPr>
      </w:pPr>
      <w:r w:rsidRPr="0030234B">
        <w:rPr>
          <w:szCs w:val="20"/>
        </w:rPr>
        <w:t>Assinatura do representante legal</w:t>
      </w:r>
    </w:p>
    <w:p w14:paraId="172B805E" w14:textId="77777777" w:rsidR="00797B58" w:rsidRPr="0030234B" w:rsidRDefault="00797B58" w:rsidP="00797B58">
      <w:pPr>
        <w:rPr>
          <w:szCs w:val="20"/>
        </w:rPr>
      </w:pPr>
    </w:p>
    <w:p w14:paraId="7AE85097" w14:textId="77777777" w:rsidR="00797B58" w:rsidRPr="0030234B" w:rsidRDefault="00797B58" w:rsidP="00797B58">
      <w:pPr>
        <w:rPr>
          <w:rFonts w:eastAsia="Arial Unicode MS"/>
          <w:szCs w:val="20"/>
        </w:rPr>
      </w:pPr>
      <w:r w:rsidRPr="0030234B">
        <w:rPr>
          <w:szCs w:val="20"/>
        </w:rPr>
        <w:t>Nome: _____________________________</w:t>
      </w:r>
    </w:p>
    <w:p w14:paraId="3D68A4C5" w14:textId="77777777" w:rsidR="00797B58" w:rsidRPr="0030234B" w:rsidRDefault="00797B58" w:rsidP="00797B58">
      <w:pPr>
        <w:rPr>
          <w:szCs w:val="20"/>
        </w:rPr>
      </w:pPr>
    </w:p>
    <w:p w14:paraId="7285F367" w14:textId="77777777" w:rsidR="00797B58" w:rsidRPr="0030234B" w:rsidRDefault="00797B58" w:rsidP="00797B58">
      <w:pPr>
        <w:rPr>
          <w:szCs w:val="20"/>
        </w:rPr>
      </w:pPr>
      <w:r w:rsidRPr="0030234B">
        <w:rPr>
          <w:szCs w:val="20"/>
        </w:rPr>
        <w:t>Função: ____________________________</w:t>
      </w:r>
    </w:p>
    <w:p w14:paraId="17D7AE75" w14:textId="77777777" w:rsidR="00797B58" w:rsidRPr="0030234B" w:rsidRDefault="00797B58" w:rsidP="00797B58">
      <w:pPr>
        <w:rPr>
          <w:szCs w:val="20"/>
        </w:rPr>
      </w:pPr>
    </w:p>
    <w:sectPr w:rsidR="00797B58" w:rsidRPr="0030234B"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C74C5" w14:textId="77777777" w:rsidR="00A26CDB" w:rsidRDefault="00A26CDB" w:rsidP="00A507E3">
      <w:r>
        <w:separator/>
      </w:r>
    </w:p>
  </w:endnote>
  <w:endnote w:type="continuationSeparator" w:id="0">
    <w:p w14:paraId="120EEAB0" w14:textId="77777777" w:rsidR="00A26CDB" w:rsidRDefault="00A26CDB"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14:paraId="7C3048DB" w14:textId="77777777" w:rsidR="002A19C9" w:rsidRDefault="002A19C9">
        <w:pPr>
          <w:pStyle w:val="Rodap"/>
          <w:jc w:val="right"/>
        </w:pPr>
        <w:r>
          <w:fldChar w:fldCharType="begin"/>
        </w:r>
        <w:r>
          <w:instrText>PAGE   \* MERGEFORMAT</w:instrText>
        </w:r>
        <w:r>
          <w:fldChar w:fldCharType="separate"/>
        </w:r>
        <w:r w:rsidR="0080462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1770C" w14:textId="77777777" w:rsidR="00A26CDB" w:rsidRDefault="00A26CDB" w:rsidP="00A507E3">
      <w:r>
        <w:separator/>
      </w:r>
    </w:p>
  </w:footnote>
  <w:footnote w:type="continuationSeparator" w:id="0">
    <w:p w14:paraId="329D61DF" w14:textId="77777777" w:rsidR="00A26CDB" w:rsidRDefault="00A26CDB"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A19C9" w14:paraId="29090D3C" w14:textId="77777777" w:rsidTr="00A507E3">
      <w:trPr>
        <w:trHeight w:val="113"/>
        <w:jc w:val="center"/>
      </w:trPr>
      <w:tc>
        <w:tcPr>
          <w:tcW w:w="2836" w:type="dxa"/>
          <w:vAlign w:val="center"/>
        </w:tcPr>
        <w:p w14:paraId="585D6A64" w14:textId="1C19D040" w:rsidR="002A19C9" w:rsidRDefault="002A19C9">
          <w:pPr>
            <w:pStyle w:val="Cabealho"/>
          </w:pPr>
          <w:r>
            <w:rPr>
              <w:noProof/>
              <w:lang w:eastAsia="pt-BR"/>
            </w:rPr>
            <w:drawing>
              <wp:inline distT="0" distB="0" distL="0" distR="0" wp14:anchorId="3184E1E3" wp14:editId="31082873">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12C7528D" w14:textId="7E3D6B8B" w:rsidR="002A19C9" w:rsidRPr="00A507E3" w:rsidRDefault="002A19C9">
          <w:pPr>
            <w:pStyle w:val="Cabealho"/>
            <w:rPr>
              <w:b/>
              <w:sz w:val="28"/>
              <w:szCs w:val="28"/>
            </w:rPr>
          </w:pPr>
          <w:r>
            <w:rPr>
              <w:noProof/>
              <w:lang w:eastAsia="pt-BR"/>
            </w:rPr>
            <mc:AlternateContent>
              <mc:Choice Requires="wps">
                <w:drawing>
                  <wp:anchor distT="0" distB="0" distL="114300" distR="114300" simplePos="0" relativeHeight="251658240" behindDoc="0" locked="0" layoutInCell="1" allowOverlap="1" wp14:anchorId="5A5B8B78" wp14:editId="30968E6C">
                    <wp:simplePos x="0" y="0"/>
                    <wp:positionH relativeFrom="column">
                      <wp:posOffset>2660650</wp:posOffset>
                    </wp:positionH>
                    <wp:positionV relativeFrom="paragraph">
                      <wp:posOffset>-608330</wp:posOffset>
                    </wp:positionV>
                    <wp:extent cx="1567815" cy="628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7BE05" w14:textId="77777777" w:rsidR="002A19C9" w:rsidRPr="00E82DE9" w:rsidRDefault="002A19C9"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2A19C9" w:rsidRPr="00E82DE9" w:rsidRDefault="002A19C9"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2A19C9" w:rsidRPr="00E82DE9" w:rsidRDefault="002A19C9"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5B8B78" id="_x0000_t202" coordsize="21600,21600" o:spt="202" path="m,l,21600r21600,l21600,xe">
                    <v:stroke joinstyle="miter"/>
                    <v:path gradientshapeok="t" o:connecttype="rect"/>
                  </v:shapetype>
                  <v:shape id="Caixa de Texto 3" o:spid="_x0000_s1026" type="#_x0000_t202" style="position:absolute;left:0;text-align:left;margin-left:209.5pt;margin-top:-47.9pt;width:123.45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" stroked="f">
                    <v:textbox>
                      <w:txbxContent>
                        <w:p w14:paraId="4837BE05" w14:textId="77777777" w:rsidR="004122A7" w:rsidRPr="00E82DE9" w:rsidRDefault="004122A7" w:rsidP="00D83E55">
                          <w:pPr>
                            <w:spacing w:after="60"/>
                            <w:rPr>
                              <w:rFonts w:ascii="Times New Roman" w:hAnsi="Times New Roman" w:cs="Times New Roman"/>
                              <w:sz w:val="14"/>
                              <w:szCs w:val="14"/>
                              <w:lang w:val="fr-FR"/>
                            </w:rPr>
                          </w:pPr>
                          <w:r w:rsidRPr="00E82DE9">
                            <w:rPr>
                              <w:rFonts w:ascii="Times New Roman" w:hAnsi="Times New Roman" w:cs="Times New Roman"/>
                              <w:sz w:val="14"/>
                              <w:szCs w:val="14"/>
                              <w:lang w:val="fr-FR"/>
                            </w:rPr>
                            <w:t>Fls.: _________________</w:t>
                          </w:r>
                        </w:p>
                        <w:p w14:paraId="1D819E29" w14:textId="4FDEAF7D" w:rsidR="004122A7" w:rsidRPr="00E82DE9" w:rsidRDefault="004122A7" w:rsidP="00D83E55">
                          <w:pPr>
                            <w:rPr>
                              <w:rFonts w:ascii="Times New Roman" w:hAnsi="Times New Roman" w:cs="Times New Roman"/>
                              <w:sz w:val="14"/>
                              <w:szCs w:val="14"/>
                              <w:lang w:val="fr-FR"/>
                            </w:rPr>
                          </w:pPr>
                          <w:r w:rsidRPr="00E82DE9">
                            <w:rPr>
                              <w:rFonts w:ascii="Times New Roman" w:hAnsi="Times New Roman" w:cs="Times New Roman"/>
                              <w:sz w:val="14"/>
                              <w:szCs w:val="14"/>
                              <w:lang w:val="fr-FR"/>
                            </w:rPr>
                            <w:t>Proc.: 59560.000596/2020-05</w:t>
                          </w:r>
                        </w:p>
                        <w:p w14:paraId="109D444B"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_____________________</w:t>
                          </w:r>
                        </w:p>
                        <w:p w14:paraId="7C51A9F7" w14:textId="77777777" w:rsidR="004122A7" w:rsidRPr="00E82DE9" w:rsidRDefault="004122A7" w:rsidP="00D83E55">
                          <w:pPr>
                            <w:jc w:val="center"/>
                            <w:rPr>
                              <w:rFonts w:ascii="Times New Roman" w:hAnsi="Times New Roman" w:cs="Times New Roman"/>
                              <w:sz w:val="14"/>
                              <w:szCs w:val="14"/>
                              <w:lang w:val="fr-FR"/>
                            </w:rPr>
                          </w:pPr>
                          <w:r w:rsidRPr="00E82DE9">
                            <w:rPr>
                              <w:rFonts w:ascii="Times New Roman" w:hAnsi="Times New Roman" w:cs="Times New Roman"/>
                              <w:sz w:val="14"/>
                              <w:szCs w:val="14"/>
                              <w:lang w:val="fr-FR"/>
                            </w:rPr>
                            <w:t>6ª GRR</w:t>
                          </w:r>
                        </w:p>
                      </w:txbxContent>
                    </v:textbox>
                  </v:shape>
                </w:pict>
              </mc:Fallback>
            </mc:AlternateContent>
          </w:r>
          <w:r w:rsidRPr="00A507E3">
            <w:rPr>
              <w:b/>
              <w:sz w:val="28"/>
              <w:szCs w:val="28"/>
            </w:rPr>
            <w:t xml:space="preserve">Ministério </w:t>
          </w:r>
          <w:r>
            <w:rPr>
              <w:b/>
              <w:sz w:val="28"/>
              <w:szCs w:val="28"/>
            </w:rPr>
            <w:t>do Desenvolvimento Regional</w:t>
          </w:r>
        </w:p>
        <w:p w14:paraId="03B6A4FF" w14:textId="77777777" w:rsidR="002A19C9" w:rsidRPr="00A507E3" w:rsidRDefault="002A19C9" w:rsidP="00A507E3">
          <w:pPr>
            <w:pStyle w:val="Cabealho"/>
            <w:rPr>
              <w:b/>
              <w:sz w:val="19"/>
              <w:szCs w:val="19"/>
            </w:rPr>
          </w:pPr>
          <w:r w:rsidRPr="00A507E3">
            <w:rPr>
              <w:b/>
              <w:sz w:val="19"/>
              <w:szCs w:val="19"/>
            </w:rPr>
            <w:t>Companhia de Desenvolvimento dos Vales do São Francisco e do Parnaíba</w:t>
          </w:r>
        </w:p>
        <w:p w14:paraId="10E47FD7" w14:textId="3CFD5E57" w:rsidR="002A19C9" w:rsidRPr="005B7317" w:rsidRDefault="002A19C9" w:rsidP="00A507E3">
          <w:pPr>
            <w:pStyle w:val="Cabealho"/>
            <w:rPr>
              <w:b/>
            </w:rPr>
          </w:pPr>
          <w:r w:rsidRPr="005B7317">
            <w:rPr>
              <w:b/>
            </w:rPr>
            <w:t xml:space="preserve">Área de </w:t>
          </w:r>
          <w:r>
            <w:rPr>
              <w:b/>
            </w:rPr>
            <w:t>Revitalização de Bacias Hidrográficas</w:t>
          </w:r>
        </w:p>
      </w:tc>
    </w:tr>
  </w:tbl>
  <w:p w14:paraId="5B4D7E21" w14:textId="76E9B122" w:rsidR="002A19C9" w:rsidRPr="00A507E3" w:rsidRDefault="002A19C9">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7">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15451B05"/>
    <w:multiLevelType w:val="multilevel"/>
    <w:tmpl w:val="84AAECA0"/>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CC0EB416"/>
    <w:lvl w:ilvl="0" w:tplc="3886DC06">
      <w:start w:val="1"/>
      <w:numFmt w:val="lowerLetter"/>
      <w:lvlText w:val="%1)"/>
      <w:lvlJc w:val="left"/>
      <w:pPr>
        <w:ind w:left="720" w:hanging="360"/>
      </w:pPr>
      <w:rPr>
        <w:rFonts w:ascii="Arial" w:hAnsi="Arial" w:hint="default"/>
        <w:b w:val="0"/>
        <w:i w:val="0"/>
        <w:color w:val="auto"/>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nsid w:val="6808482B"/>
    <w:multiLevelType w:val="hybridMultilevel"/>
    <w:tmpl w:val="22E89F8A"/>
    <w:lvl w:ilvl="0" w:tplc="D474F936">
      <w:start w:val="1"/>
      <w:numFmt w:val="lowerLetter"/>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27">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59B0D58"/>
    <w:multiLevelType w:val="hybridMultilevel"/>
    <w:tmpl w:val="2CD664B2"/>
    <w:lvl w:ilvl="0" w:tplc="FDA431E8">
      <w:start w:val="1"/>
      <w:numFmt w:val="lowerLetter"/>
      <w:lvlText w:val="%1)"/>
      <w:lvlJc w:val="left"/>
      <w:pPr>
        <w:ind w:left="5670" w:hanging="360"/>
      </w:pPr>
      <w:rPr>
        <w:rFonts w:ascii="Arial" w:hAnsi="Arial" w:hint="default"/>
        <w:b w:val="0"/>
        <w:i w:val="0"/>
        <w:sz w:val="23"/>
      </w:rPr>
    </w:lvl>
    <w:lvl w:ilvl="1" w:tplc="04160003" w:tentative="1">
      <w:start w:val="1"/>
      <w:numFmt w:val="bullet"/>
      <w:lvlText w:val="o"/>
      <w:lvlJc w:val="left"/>
      <w:pPr>
        <w:ind w:left="6390" w:hanging="360"/>
      </w:pPr>
      <w:rPr>
        <w:rFonts w:ascii="Courier New" w:hAnsi="Courier New" w:cs="Courier New" w:hint="default"/>
      </w:rPr>
    </w:lvl>
    <w:lvl w:ilvl="2" w:tplc="04160005" w:tentative="1">
      <w:start w:val="1"/>
      <w:numFmt w:val="bullet"/>
      <w:lvlText w:val=""/>
      <w:lvlJc w:val="left"/>
      <w:pPr>
        <w:ind w:left="7110" w:hanging="360"/>
      </w:pPr>
      <w:rPr>
        <w:rFonts w:ascii="Wingdings" w:hAnsi="Wingdings" w:hint="default"/>
      </w:rPr>
    </w:lvl>
    <w:lvl w:ilvl="3" w:tplc="04160001" w:tentative="1">
      <w:start w:val="1"/>
      <w:numFmt w:val="bullet"/>
      <w:lvlText w:val=""/>
      <w:lvlJc w:val="left"/>
      <w:pPr>
        <w:ind w:left="7830" w:hanging="360"/>
      </w:pPr>
      <w:rPr>
        <w:rFonts w:ascii="Symbol" w:hAnsi="Symbol" w:hint="default"/>
      </w:rPr>
    </w:lvl>
    <w:lvl w:ilvl="4" w:tplc="04160003" w:tentative="1">
      <w:start w:val="1"/>
      <w:numFmt w:val="bullet"/>
      <w:lvlText w:val="o"/>
      <w:lvlJc w:val="left"/>
      <w:pPr>
        <w:ind w:left="8550" w:hanging="360"/>
      </w:pPr>
      <w:rPr>
        <w:rFonts w:ascii="Courier New" w:hAnsi="Courier New" w:cs="Courier New" w:hint="default"/>
      </w:rPr>
    </w:lvl>
    <w:lvl w:ilvl="5" w:tplc="04160005" w:tentative="1">
      <w:start w:val="1"/>
      <w:numFmt w:val="bullet"/>
      <w:lvlText w:val=""/>
      <w:lvlJc w:val="left"/>
      <w:pPr>
        <w:ind w:left="9270" w:hanging="360"/>
      </w:pPr>
      <w:rPr>
        <w:rFonts w:ascii="Wingdings" w:hAnsi="Wingdings" w:hint="default"/>
      </w:rPr>
    </w:lvl>
    <w:lvl w:ilvl="6" w:tplc="04160001" w:tentative="1">
      <w:start w:val="1"/>
      <w:numFmt w:val="bullet"/>
      <w:lvlText w:val=""/>
      <w:lvlJc w:val="left"/>
      <w:pPr>
        <w:ind w:left="9990" w:hanging="360"/>
      </w:pPr>
      <w:rPr>
        <w:rFonts w:ascii="Symbol" w:hAnsi="Symbol" w:hint="default"/>
      </w:rPr>
    </w:lvl>
    <w:lvl w:ilvl="7" w:tplc="04160003" w:tentative="1">
      <w:start w:val="1"/>
      <w:numFmt w:val="bullet"/>
      <w:lvlText w:val="o"/>
      <w:lvlJc w:val="left"/>
      <w:pPr>
        <w:ind w:left="10710" w:hanging="360"/>
      </w:pPr>
      <w:rPr>
        <w:rFonts w:ascii="Courier New" w:hAnsi="Courier New" w:cs="Courier New" w:hint="default"/>
      </w:rPr>
    </w:lvl>
    <w:lvl w:ilvl="8" w:tplc="04160005" w:tentative="1">
      <w:start w:val="1"/>
      <w:numFmt w:val="bullet"/>
      <w:lvlText w:val=""/>
      <w:lvlJc w:val="left"/>
      <w:pPr>
        <w:ind w:left="11430" w:hanging="360"/>
      </w:pPr>
      <w:rPr>
        <w:rFonts w:ascii="Wingdings" w:hAnsi="Wingdings" w:hint="default"/>
      </w:rPr>
    </w:lvl>
  </w:abstractNum>
  <w:abstractNum w:abstractNumId="32">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0"/>
  </w:num>
  <w:num w:numId="3">
    <w:abstractNumId w:val="32"/>
  </w:num>
  <w:num w:numId="4">
    <w:abstractNumId w:val="14"/>
  </w:num>
  <w:num w:numId="5">
    <w:abstractNumId w:val="7"/>
  </w:num>
  <w:num w:numId="6">
    <w:abstractNumId w:val="29"/>
  </w:num>
  <w:num w:numId="7">
    <w:abstractNumId w:val="13"/>
  </w:num>
  <w:num w:numId="8">
    <w:abstractNumId w:val="12"/>
  </w:num>
  <w:num w:numId="9">
    <w:abstractNumId w:val="17"/>
  </w:num>
  <w:num w:numId="10">
    <w:abstractNumId w:val="8"/>
  </w:num>
  <w:num w:numId="11">
    <w:abstractNumId w:val="20"/>
  </w:num>
  <w:num w:numId="12">
    <w:abstractNumId w:val="5"/>
  </w:num>
  <w:num w:numId="13">
    <w:abstractNumId w:val="23"/>
  </w:num>
  <w:num w:numId="14">
    <w:abstractNumId w:val="6"/>
  </w:num>
  <w:num w:numId="15">
    <w:abstractNumId w:val="9"/>
  </w:num>
  <w:num w:numId="16">
    <w:abstractNumId w:val="33"/>
  </w:num>
  <w:num w:numId="17">
    <w:abstractNumId w:val="21"/>
  </w:num>
  <w:num w:numId="18">
    <w:abstractNumId w:val="18"/>
  </w:num>
  <w:num w:numId="19">
    <w:abstractNumId w:val="27"/>
  </w:num>
  <w:num w:numId="20">
    <w:abstractNumId w:val="24"/>
  </w:num>
  <w:num w:numId="21">
    <w:abstractNumId w:val="3"/>
  </w:num>
  <w:num w:numId="22">
    <w:abstractNumId w:val="15"/>
  </w:num>
  <w:num w:numId="23">
    <w:abstractNumId w:val="28"/>
  </w:num>
  <w:num w:numId="24">
    <w:abstractNumId w:val="25"/>
  </w:num>
  <w:num w:numId="25">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9"/>
  </w:num>
  <w:num w:numId="29">
    <w:abstractNumId w:val="2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3AE"/>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113"/>
    <w:rsid w:val="00034216"/>
    <w:rsid w:val="00034773"/>
    <w:rsid w:val="00036CB7"/>
    <w:rsid w:val="00036FF5"/>
    <w:rsid w:val="00037E07"/>
    <w:rsid w:val="0004001A"/>
    <w:rsid w:val="000403CA"/>
    <w:rsid w:val="00040472"/>
    <w:rsid w:val="000438AC"/>
    <w:rsid w:val="00043913"/>
    <w:rsid w:val="00043D7D"/>
    <w:rsid w:val="00043E93"/>
    <w:rsid w:val="00044664"/>
    <w:rsid w:val="00044E17"/>
    <w:rsid w:val="00045198"/>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67B96"/>
    <w:rsid w:val="000702B2"/>
    <w:rsid w:val="00070BC3"/>
    <w:rsid w:val="00072AAD"/>
    <w:rsid w:val="000758EC"/>
    <w:rsid w:val="00076A4A"/>
    <w:rsid w:val="00080575"/>
    <w:rsid w:val="00081121"/>
    <w:rsid w:val="00081604"/>
    <w:rsid w:val="0008226D"/>
    <w:rsid w:val="000823E6"/>
    <w:rsid w:val="000827E2"/>
    <w:rsid w:val="00082B11"/>
    <w:rsid w:val="00082E03"/>
    <w:rsid w:val="00083632"/>
    <w:rsid w:val="0008374A"/>
    <w:rsid w:val="00084037"/>
    <w:rsid w:val="000845A2"/>
    <w:rsid w:val="00090AD3"/>
    <w:rsid w:val="000923BD"/>
    <w:rsid w:val="000928FC"/>
    <w:rsid w:val="00094350"/>
    <w:rsid w:val="00095CFA"/>
    <w:rsid w:val="000A0D86"/>
    <w:rsid w:val="000A18C5"/>
    <w:rsid w:val="000A296A"/>
    <w:rsid w:val="000A41D3"/>
    <w:rsid w:val="000A4518"/>
    <w:rsid w:val="000A4863"/>
    <w:rsid w:val="000A56A6"/>
    <w:rsid w:val="000A56E6"/>
    <w:rsid w:val="000A5EC7"/>
    <w:rsid w:val="000A633A"/>
    <w:rsid w:val="000A6789"/>
    <w:rsid w:val="000A762D"/>
    <w:rsid w:val="000A7723"/>
    <w:rsid w:val="000A7EAD"/>
    <w:rsid w:val="000B0263"/>
    <w:rsid w:val="000B0E94"/>
    <w:rsid w:val="000B197C"/>
    <w:rsid w:val="000B3D54"/>
    <w:rsid w:val="000B4E45"/>
    <w:rsid w:val="000B7017"/>
    <w:rsid w:val="000B762E"/>
    <w:rsid w:val="000B7E2B"/>
    <w:rsid w:val="000C646F"/>
    <w:rsid w:val="000D0544"/>
    <w:rsid w:val="000D222D"/>
    <w:rsid w:val="000D2742"/>
    <w:rsid w:val="000D2E3D"/>
    <w:rsid w:val="000D33C9"/>
    <w:rsid w:val="000D3EA6"/>
    <w:rsid w:val="000D4E10"/>
    <w:rsid w:val="000D6CBC"/>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62D"/>
    <w:rsid w:val="00114BAD"/>
    <w:rsid w:val="00115793"/>
    <w:rsid w:val="00116DEC"/>
    <w:rsid w:val="00122B9C"/>
    <w:rsid w:val="00122CAF"/>
    <w:rsid w:val="00123C9F"/>
    <w:rsid w:val="00124C0C"/>
    <w:rsid w:val="0012563E"/>
    <w:rsid w:val="00131889"/>
    <w:rsid w:val="00131CE1"/>
    <w:rsid w:val="001326C5"/>
    <w:rsid w:val="001336EF"/>
    <w:rsid w:val="0013541A"/>
    <w:rsid w:val="00135CD7"/>
    <w:rsid w:val="00137263"/>
    <w:rsid w:val="00140514"/>
    <w:rsid w:val="00141C2D"/>
    <w:rsid w:val="0014222D"/>
    <w:rsid w:val="0014395C"/>
    <w:rsid w:val="00144B66"/>
    <w:rsid w:val="001452D8"/>
    <w:rsid w:val="001457D1"/>
    <w:rsid w:val="00146419"/>
    <w:rsid w:val="00151295"/>
    <w:rsid w:val="00151EA9"/>
    <w:rsid w:val="001526C7"/>
    <w:rsid w:val="00152DB1"/>
    <w:rsid w:val="00154B2E"/>
    <w:rsid w:val="00156826"/>
    <w:rsid w:val="00157183"/>
    <w:rsid w:val="00161E06"/>
    <w:rsid w:val="00162830"/>
    <w:rsid w:val="001634F9"/>
    <w:rsid w:val="0016376E"/>
    <w:rsid w:val="00163EC4"/>
    <w:rsid w:val="00166457"/>
    <w:rsid w:val="001672E3"/>
    <w:rsid w:val="00170234"/>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4868"/>
    <w:rsid w:val="00194AED"/>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2A1"/>
    <w:rsid w:val="001C5A6D"/>
    <w:rsid w:val="001C62C4"/>
    <w:rsid w:val="001C7263"/>
    <w:rsid w:val="001D1153"/>
    <w:rsid w:val="001D1507"/>
    <w:rsid w:val="001D2DF8"/>
    <w:rsid w:val="001D3E4E"/>
    <w:rsid w:val="001D44C8"/>
    <w:rsid w:val="001D4906"/>
    <w:rsid w:val="001D4FF2"/>
    <w:rsid w:val="001D5D16"/>
    <w:rsid w:val="001D7000"/>
    <w:rsid w:val="001E1402"/>
    <w:rsid w:val="001E2920"/>
    <w:rsid w:val="001E2AC1"/>
    <w:rsid w:val="001E306D"/>
    <w:rsid w:val="001E3217"/>
    <w:rsid w:val="001E4B44"/>
    <w:rsid w:val="001E7C28"/>
    <w:rsid w:val="001E7E1D"/>
    <w:rsid w:val="001F2743"/>
    <w:rsid w:val="001F2FDE"/>
    <w:rsid w:val="001F4A2F"/>
    <w:rsid w:val="001F5C0F"/>
    <w:rsid w:val="00200994"/>
    <w:rsid w:val="00200C7F"/>
    <w:rsid w:val="0020101F"/>
    <w:rsid w:val="002015D7"/>
    <w:rsid w:val="002045EA"/>
    <w:rsid w:val="0020471D"/>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2D63"/>
    <w:rsid w:val="0024303A"/>
    <w:rsid w:val="00243DB8"/>
    <w:rsid w:val="002459E5"/>
    <w:rsid w:val="00246333"/>
    <w:rsid w:val="00246B70"/>
    <w:rsid w:val="0024700D"/>
    <w:rsid w:val="00253F12"/>
    <w:rsid w:val="00255FBD"/>
    <w:rsid w:val="00256E74"/>
    <w:rsid w:val="00257E03"/>
    <w:rsid w:val="0026026A"/>
    <w:rsid w:val="00260828"/>
    <w:rsid w:val="00261C6B"/>
    <w:rsid w:val="002622D7"/>
    <w:rsid w:val="00263411"/>
    <w:rsid w:val="00263E34"/>
    <w:rsid w:val="00264C91"/>
    <w:rsid w:val="002716B4"/>
    <w:rsid w:val="00271ABD"/>
    <w:rsid w:val="00272171"/>
    <w:rsid w:val="00272392"/>
    <w:rsid w:val="00274B90"/>
    <w:rsid w:val="002762C6"/>
    <w:rsid w:val="0028528E"/>
    <w:rsid w:val="00285D35"/>
    <w:rsid w:val="002860FD"/>
    <w:rsid w:val="00286D66"/>
    <w:rsid w:val="002873F4"/>
    <w:rsid w:val="002911D0"/>
    <w:rsid w:val="00291F30"/>
    <w:rsid w:val="00294358"/>
    <w:rsid w:val="00295A64"/>
    <w:rsid w:val="002A048B"/>
    <w:rsid w:val="002A19C9"/>
    <w:rsid w:val="002A2784"/>
    <w:rsid w:val="002A28F8"/>
    <w:rsid w:val="002A2F86"/>
    <w:rsid w:val="002A4AC9"/>
    <w:rsid w:val="002A61FD"/>
    <w:rsid w:val="002B1159"/>
    <w:rsid w:val="002B16DA"/>
    <w:rsid w:val="002B2A22"/>
    <w:rsid w:val="002B30C7"/>
    <w:rsid w:val="002B391F"/>
    <w:rsid w:val="002B4E09"/>
    <w:rsid w:val="002B6A9D"/>
    <w:rsid w:val="002B7C1E"/>
    <w:rsid w:val="002C39F4"/>
    <w:rsid w:val="002C463C"/>
    <w:rsid w:val="002C4BE5"/>
    <w:rsid w:val="002C69D7"/>
    <w:rsid w:val="002C7918"/>
    <w:rsid w:val="002D0844"/>
    <w:rsid w:val="002D2F6C"/>
    <w:rsid w:val="002D478F"/>
    <w:rsid w:val="002D485A"/>
    <w:rsid w:val="002D6010"/>
    <w:rsid w:val="002D76FB"/>
    <w:rsid w:val="002D7FFB"/>
    <w:rsid w:val="002E00DC"/>
    <w:rsid w:val="002E1712"/>
    <w:rsid w:val="002E2252"/>
    <w:rsid w:val="002E4D82"/>
    <w:rsid w:val="002E6449"/>
    <w:rsid w:val="002E67B7"/>
    <w:rsid w:val="002E721C"/>
    <w:rsid w:val="002F0576"/>
    <w:rsid w:val="002F2633"/>
    <w:rsid w:val="002F459B"/>
    <w:rsid w:val="002F4BEB"/>
    <w:rsid w:val="002F4D98"/>
    <w:rsid w:val="002F5E82"/>
    <w:rsid w:val="002F709B"/>
    <w:rsid w:val="002F714A"/>
    <w:rsid w:val="003010B3"/>
    <w:rsid w:val="0030234B"/>
    <w:rsid w:val="00302DA3"/>
    <w:rsid w:val="0030588D"/>
    <w:rsid w:val="003060ED"/>
    <w:rsid w:val="003121D7"/>
    <w:rsid w:val="00312EA1"/>
    <w:rsid w:val="00315554"/>
    <w:rsid w:val="00315CC2"/>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4CFA"/>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698F"/>
    <w:rsid w:val="00377901"/>
    <w:rsid w:val="00380022"/>
    <w:rsid w:val="0038016E"/>
    <w:rsid w:val="003805A4"/>
    <w:rsid w:val="00381079"/>
    <w:rsid w:val="00383FB7"/>
    <w:rsid w:val="003864AB"/>
    <w:rsid w:val="003864D6"/>
    <w:rsid w:val="003868F7"/>
    <w:rsid w:val="0038705A"/>
    <w:rsid w:val="003877D3"/>
    <w:rsid w:val="00387DCB"/>
    <w:rsid w:val="00390B40"/>
    <w:rsid w:val="00391811"/>
    <w:rsid w:val="003A0108"/>
    <w:rsid w:val="003A032A"/>
    <w:rsid w:val="003A07E9"/>
    <w:rsid w:val="003A07FC"/>
    <w:rsid w:val="003A2D9B"/>
    <w:rsid w:val="003A63BE"/>
    <w:rsid w:val="003A658F"/>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3F69F8"/>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22A7"/>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8FD"/>
    <w:rsid w:val="00442788"/>
    <w:rsid w:val="00445C43"/>
    <w:rsid w:val="004469E0"/>
    <w:rsid w:val="004503BB"/>
    <w:rsid w:val="00452076"/>
    <w:rsid w:val="004534D3"/>
    <w:rsid w:val="00453AF6"/>
    <w:rsid w:val="00453CD4"/>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22CC"/>
    <w:rsid w:val="004926BA"/>
    <w:rsid w:val="004943F5"/>
    <w:rsid w:val="00494507"/>
    <w:rsid w:val="00496F71"/>
    <w:rsid w:val="00497531"/>
    <w:rsid w:val="00497B16"/>
    <w:rsid w:val="004A023E"/>
    <w:rsid w:val="004A23B7"/>
    <w:rsid w:val="004A3117"/>
    <w:rsid w:val="004A40C7"/>
    <w:rsid w:val="004A470B"/>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59"/>
    <w:rsid w:val="0050321D"/>
    <w:rsid w:val="00503D70"/>
    <w:rsid w:val="00504373"/>
    <w:rsid w:val="00504CCF"/>
    <w:rsid w:val="005073FF"/>
    <w:rsid w:val="00507A46"/>
    <w:rsid w:val="00507C49"/>
    <w:rsid w:val="00510087"/>
    <w:rsid w:val="0051048C"/>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668"/>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189A"/>
    <w:rsid w:val="005C48CB"/>
    <w:rsid w:val="005C5052"/>
    <w:rsid w:val="005D0327"/>
    <w:rsid w:val="005D0C62"/>
    <w:rsid w:val="005D12AB"/>
    <w:rsid w:val="005D523C"/>
    <w:rsid w:val="005D599A"/>
    <w:rsid w:val="005D69DF"/>
    <w:rsid w:val="005D6CBA"/>
    <w:rsid w:val="005E14F3"/>
    <w:rsid w:val="005E34B8"/>
    <w:rsid w:val="005E5204"/>
    <w:rsid w:val="005E55C8"/>
    <w:rsid w:val="005E61F6"/>
    <w:rsid w:val="005E704B"/>
    <w:rsid w:val="005F018D"/>
    <w:rsid w:val="005F01A0"/>
    <w:rsid w:val="005F198B"/>
    <w:rsid w:val="005F1D4C"/>
    <w:rsid w:val="005F3996"/>
    <w:rsid w:val="005F5300"/>
    <w:rsid w:val="005F54D4"/>
    <w:rsid w:val="005F5516"/>
    <w:rsid w:val="006002C0"/>
    <w:rsid w:val="00603C55"/>
    <w:rsid w:val="00604797"/>
    <w:rsid w:val="006056CC"/>
    <w:rsid w:val="0060725F"/>
    <w:rsid w:val="00611D5E"/>
    <w:rsid w:val="006123F1"/>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5F0"/>
    <w:rsid w:val="00644961"/>
    <w:rsid w:val="006449BA"/>
    <w:rsid w:val="00644B84"/>
    <w:rsid w:val="00646823"/>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75A39"/>
    <w:rsid w:val="006809B5"/>
    <w:rsid w:val="00681CAA"/>
    <w:rsid w:val="00681DF6"/>
    <w:rsid w:val="00682EB0"/>
    <w:rsid w:val="00683F56"/>
    <w:rsid w:val="00685A8F"/>
    <w:rsid w:val="00686A12"/>
    <w:rsid w:val="00686A8C"/>
    <w:rsid w:val="0069094E"/>
    <w:rsid w:val="00691168"/>
    <w:rsid w:val="0069398F"/>
    <w:rsid w:val="00693C01"/>
    <w:rsid w:val="00695075"/>
    <w:rsid w:val="006A14B9"/>
    <w:rsid w:val="006A29D9"/>
    <w:rsid w:val="006A6B1E"/>
    <w:rsid w:val="006B0224"/>
    <w:rsid w:val="006B02AE"/>
    <w:rsid w:val="006B04A8"/>
    <w:rsid w:val="006B060F"/>
    <w:rsid w:val="006B089B"/>
    <w:rsid w:val="006B1ECD"/>
    <w:rsid w:val="006B232A"/>
    <w:rsid w:val="006B3585"/>
    <w:rsid w:val="006B36F5"/>
    <w:rsid w:val="006B3B28"/>
    <w:rsid w:val="006B562B"/>
    <w:rsid w:val="006B5B93"/>
    <w:rsid w:val="006B6F61"/>
    <w:rsid w:val="006C00AE"/>
    <w:rsid w:val="006C010E"/>
    <w:rsid w:val="006C207F"/>
    <w:rsid w:val="006C2CD3"/>
    <w:rsid w:val="006C416A"/>
    <w:rsid w:val="006C4D08"/>
    <w:rsid w:val="006D03E9"/>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06A3F"/>
    <w:rsid w:val="00710D5C"/>
    <w:rsid w:val="00712209"/>
    <w:rsid w:val="0071243F"/>
    <w:rsid w:val="007124F3"/>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3160"/>
    <w:rsid w:val="0073551A"/>
    <w:rsid w:val="00736116"/>
    <w:rsid w:val="00737169"/>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0FB8"/>
    <w:rsid w:val="00781160"/>
    <w:rsid w:val="00781D20"/>
    <w:rsid w:val="007820AA"/>
    <w:rsid w:val="00785179"/>
    <w:rsid w:val="00785D1B"/>
    <w:rsid w:val="00786CC9"/>
    <w:rsid w:val="00786DAF"/>
    <w:rsid w:val="007876AB"/>
    <w:rsid w:val="00787741"/>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90E"/>
    <w:rsid w:val="007B4F24"/>
    <w:rsid w:val="007B5201"/>
    <w:rsid w:val="007B6272"/>
    <w:rsid w:val="007B680F"/>
    <w:rsid w:val="007B6A00"/>
    <w:rsid w:val="007B6CEE"/>
    <w:rsid w:val="007C0B77"/>
    <w:rsid w:val="007C2A22"/>
    <w:rsid w:val="007C31B1"/>
    <w:rsid w:val="007C36F6"/>
    <w:rsid w:val="007C4F6D"/>
    <w:rsid w:val="007C597C"/>
    <w:rsid w:val="007C5987"/>
    <w:rsid w:val="007C6906"/>
    <w:rsid w:val="007D1F8C"/>
    <w:rsid w:val="007D2C13"/>
    <w:rsid w:val="007D383A"/>
    <w:rsid w:val="007D38CC"/>
    <w:rsid w:val="007D408E"/>
    <w:rsid w:val="007D4434"/>
    <w:rsid w:val="007D4917"/>
    <w:rsid w:val="007D4A12"/>
    <w:rsid w:val="007D5D6F"/>
    <w:rsid w:val="007D64AC"/>
    <w:rsid w:val="007D6E12"/>
    <w:rsid w:val="007E1AA3"/>
    <w:rsid w:val="007E51FC"/>
    <w:rsid w:val="007E530B"/>
    <w:rsid w:val="007E6DAD"/>
    <w:rsid w:val="007E7491"/>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395B"/>
    <w:rsid w:val="0080462D"/>
    <w:rsid w:val="00804B88"/>
    <w:rsid w:val="00804DDF"/>
    <w:rsid w:val="008053A5"/>
    <w:rsid w:val="00805738"/>
    <w:rsid w:val="008061C6"/>
    <w:rsid w:val="0080667B"/>
    <w:rsid w:val="00806904"/>
    <w:rsid w:val="00807541"/>
    <w:rsid w:val="00811389"/>
    <w:rsid w:val="00811E3A"/>
    <w:rsid w:val="00812D23"/>
    <w:rsid w:val="00813223"/>
    <w:rsid w:val="00814F75"/>
    <w:rsid w:val="008154A9"/>
    <w:rsid w:val="008164D9"/>
    <w:rsid w:val="00817069"/>
    <w:rsid w:val="00821462"/>
    <w:rsid w:val="00822FC4"/>
    <w:rsid w:val="00823138"/>
    <w:rsid w:val="00824D85"/>
    <w:rsid w:val="00825024"/>
    <w:rsid w:val="008263D0"/>
    <w:rsid w:val="008276B6"/>
    <w:rsid w:val="00827769"/>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0B6"/>
    <w:rsid w:val="0086036E"/>
    <w:rsid w:val="00860BD4"/>
    <w:rsid w:val="00860C0B"/>
    <w:rsid w:val="008629C1"/>
    <w:rsid w:val="00862E24"/>
    <w:rsid w:val="0086313B"/>
    <w:rsid w:val="00863A6A"/>
    <w:rsid w:val="0086432B"/>
    <w:rsid w:val="00864BE6"/>
    <w:rsid w:val="0086558F"/>
    <w:rsid w:val="0087129B"/>
    <w:rsid w:val="00872D5E"/>
    <w:rsid w:val="008736BA"/>
    <w:rsid w:val="0087597C"/>
    <w:rsid w:val="008802D6"/>
    <w:rsid w:val="00880428"/>
    <w:rsid w:val="0088120A"/>
    <w:rsid w:val="00881228"/>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87E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0F3"/>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07"/>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3E55"/>
    <w:rsid w:val="009F45BB"/>
    <w:rsid w:val="009F56E6"/>
    <w:rsid w:val="009F64F7"/>
    <w:rsid w:val="00A0036B"/>
    <w:rsid w:val="00A017B0"/>
    <w:rsid w:val="00A029A6"/>
    <w:rsid w:val="00A056BC"/>
    <w:rsid w:val="00A05A89"/>
    <w:rsid w:val="00A07369"/>
    <w:rsid w:val="00A07DC4"/>
    <w:rsid w:val="00A113DB"/>
    <w:rsid w:val="00A13A47"/>
    <w:rsid w:val="00A13FC0"/>
    <w:rsid w:val="00A14010"/>
    <w:rsid w:val="00A151B9"/>
    <w:rsid w:val="00A16F77"/>
    <w:rsid w:val="00A2032C"/>
    <w:rsid w:val="00A22EC5"/>
    <w:rsid w:val="00A234C2"/>
    <w:rsid w:val="00A238FD"/>
    <w:rsid w:val="00A248B6"/>
    <w:rsid w:val="00A25BAB"/>
    <w:rsid w:val="00A2614B"/>
    <w:rsid w:val="00A26831"/>
    <w:rsid w:val="00A26B97"/>
    <w:rsid w:val="00A26CDB"/>
    <w:rsid w:val="00A305C9"/>
    <w:rsid w:val="00A34AF6"/>
    <w:rsid w:val="00A35B80"/>
    <w:rsid w:val="00A35E17"/>
    <w:rsid w:val="00A36566"/>
    <w:rsid w:val="00A4086E"/>
    <w:rsid w:val="00A41577"/>
    <w:rsid w:val="00A43719"/>
    <w:rsid w:val="00A43C77"/>
    <w:rsid w:val="00A441B1"/>
    <w:rsid w:val="00A44DBB"/>
    <w:rsid w:val="00A45375"/>
    <w:rsid w:val="00A470CC"/>
    <w:rsid w:val="00A47200"/>
    <w:rsid w:val="00A47E64"/>
    <w:rsid w:val="00A50574"/>
    <w:rsid w:val="00A507E3"/>
    <w:rsid w:val="00A507F2"/>
    <w:rsid w:val="00A50C13"/>
    <w:rsid w:val="00A519FB"/>
    <w:rsid w:val="00A520BB"/>
    <w:rsid w:val="00A527A2"/>
    <w:rsid w:val="00A55DD2"/>
    <w:rsid w:val="00A56E8D"/>
    <w:rsid w:val="00A573E9"/>
    <w:rsid w:val="00A61124"/>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62CD"/>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103D"/>
    <w:rsid w:val="00AF3C60"/>
    <w:rsid w:val="00AF4FC4"/>
    <w:rsid w:val="00AF67B3"/>
    <w:rsid w:val="00B00680"/>
    <w:rsid w:val="00B01895"/>
    <w:rsid w:val="00B01E36"/>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C39"/>
    <w:rsid w:val="00B40EAE"/>
    <w:rsid w:val="00B411FC"/>
    <w:rsid w:val="00B42371"/>
    <w:rsid w:val="00B44151"/>
    <w:rsid w:val="00B4498C"/>
    <w:rsid w:val="00B45200"/>
    <w:rsid w:val="00B4666E"/>
    <w:rsid w:val="00B469A1"/>
    <w:rsid w:val="00B47E42"/>
    <w:rsid w:val="00B5039A"/>
    <w:rsid w:val="00B533DE"/>
    <w:rsid w:val="00B53DAC"/>
    <w:rsid w:val="00B554B8"/>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48C"/>
    <w:rsid w:val="00B7799F"/>
    <w:rsid w:val="00B77A2A"/>
    <w:rsid w:val="00B83081"/>
    <w:rsid w:val="00B8377E"/>
    <w:rsid w:val="00B83BBC"/>
    <w:rsid w:val="00B87472"/>
    <w:rsid w:val="00B91E00"/>
    <w:rsid w:val="00B92CB0"/>
    <w:rsid w:val="00B93AE3"/>
    <w:rsid w:val="00B9799F"/>
    <w:rsid w:val="00B97AFC"/>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1451"/>
    <w:rsid w:val="00BF20EF"/>
    <w:rsid w:val="00BF430C"/>
    <w:rsid w:val="00BF56DA"/>
    <w:rsid w:val="00BF68DB"/>
    <w:rsid w:val="00BF6E24"/>
    <w:rsid w:val="00C0563D"/>
    <w:rsid w:val="00C0646E"/>
    <w:rsid w:val="00C1129D"/>
    <w:rsid w:val="00C119E3"/>
    <w:rsid w:val="00C1208B"/>
    <w:rsid w:val="00C125E8"/>
    <w:rsid w:val="00C14665"/>
    <w:rsid w:val="00C16D5F"/>
    <w:rsid w:val="00C20364"/>
    <w:rsid w:val="00C20914"/>
    <w:rsid w:val="00C20CEE"/>
    <w:rsid w:val="00C20F91"/>
    <w:rsid w:val="00C214BE"/>
    <w:rsid w:val="00C247CF"/>
    <w:rsid w:val="00C31BA4"/>
    <w:rsid w:val="00C3268C"/>
    <w:rsid w:val="00C326D8"/>
    <w:rsid w:val="00C32982"/>
    <w:rsid w:val="00C33A36"/>
    <w:rsid w:val="00C34142"/>
    <w:rsid w:val="00C36D6B"/>
    <w:rsid w:val="00C3701C"/>
    <w:rsid w:val="00C41110"/>
    <w:rsid w:val="00C43E95"/>
    <w:rsid w:val="00C441BA"/>
    <w:rsid w:val="00C50304"/>
    <w:rsid w:val="00C506FF"/>
    <w:rsid w:val="00C50D1D"/>
    <w:rsid w:val="00C5263D"/>
    <w:rsid w:val="00C52DB4"/>
    <w:rsid w:val="00C54358"/>
    <w:rsid w:val="00C55294"/>
    <w:rsid w:val="00C55DB6"/>
    <w:rsid w:val="00C56655"/>
    <w:rsid w:val="00C60F20"/>
    <w:rsid w:val="00C61D41"/>
    <w:rsid w:val="00C62AB2"/>
    <w:rsid w:val="00C643DE"/>
    <w:rsid w:val="00C64EC7"/>
    <w:rsid w:val="00C66069"/>
    <w:rsid w:val="00C67C84"/>
    <w:rsid w:val="00C7094E"/>
    <w:rsid w:val="00C7103A"/>
    <w:rsid w:val="00C711FC"/>
    <w:rsid w:val="00C7740B"/>
    <w:rsid w:val="00C80075"/>
    <w:rsid w:val="00C81168"/>
    <w:rsid w:val="00C82077"/>
    <w:rsid w:val="00C82A15"/>
    <w:rsid w:val="00C836B5"/>
    <w:rsid w:val="00C85790"/>
    <w:rsid w:val="00C867E2"/>
    <w:rsid w:val="00C90147"/>
    <w:rsid w:val="00C9087C"/>
    <w:rsid w:val="00C91548"/>
    <w:rsid w:val="00C943C8"/>
    <w:rsid w:val="00C94F77"/>
    <w:rsid w:val="00C95F27"/>
    <w:rsid w:val="00C96561"/>
    <w:rsid w:val="00C9784B"/>
    <w:rsid w:val="00CA0B23"/>
    <w:rsid w:val="00CA15F2"/>
    <w:rsid w:val="00CA1C8F"/>
    <w:rsid w:val="00CA4420"/>
    <w:rsid w:val="00CA491C"/>
    <w:rsid w:val="00CA5715"/>
    <w:rsid w:val="00CA58D4"/>
    <w:rsid w:val="00CB174A"/>
    <w:rsid w:val="00CB2B3D"/>
    <w:rsid w:val="00CB32B5"/>
    <w:rsid w:val="00CB48E8"/>
    <w:rsid w:val="00CB5052"/>
    <w:rsid w:val="00CB6954"/>
    <w:rsid w:val="00CB7188"/>
    <w:rsid w:val="00CB7DDC"/>
    <w:rsid w:val="00CC0994"/>
    <w:rsid w:val="00CC0C8C"/>
    <w:rsid w:val="00CC191F"/>
    <w:rsid w:val="00CC2376"/>
    <w:rsid w:val="00CC5421"/>
    <w:rsid w:val="00CC76C6"/>
    <w:rsid w:val="00CC7BCA"/>
    <w:rsid w:val="00CD295A"/>
    <w:rsid w:val="00CD3598"/>
    <w:rsid w:val="00CD3E83"/>
    <w:rsid w:val="00CD59E6"/>
    <w:rsid w:val="00CD5E2C"/>
    <w:rsid w:val="00CD783C"/>
    <w:rsid w:val="00CE1BAE"/>
    <w:rsid w:val="00CE235F"/>
    <w:rsid w:val="00CE26F9"/>
    <w:rsid w:val="00CE2CB7"/>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0B"/>
    <w:rsid w:val="00D133FE"/>
    <w:rsid w:val="00D13689"/>
    <w:rsid w:val="00D15141"/>
    <w:rsid w:val="00D16060"/>
    <w:rsid w:val="00D16D7A"/>
    <w:rsid w:val="00D17F3E"/>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008"/>
    <w:rsid w:val="00D50F18"/>
    <w:rsid w:val="00D51459"/>
    <w:rsid w:val="00D52EFE"/>
    <w:rsid w:val="00D5468D"/>
    <w:rsid w:val="00D55319"/>
    <w:rsid w:val="00D56B44"/>
    <w:rsid w:val="00D63483"/>
    <w:rsid w:val="00D64064"/>
    <w:rsid w:val="00D64401"/>
    <w:rsid w:val="00D64933"/>
    <w:rsid w:val="00D64955"/>
    <w:rsid w:val="00D64C6F"/>
    <w:rsid w:val="00D652F9"/>
    <w:rsid w:val="00D65351"/>
    <w:rsid w:val="00D66529"/>
    <w:rsid w:val="00D67EFA"/>
    <w:rsid w:val="00D71885"/>
    <w:rsid w:val="00D72C35"/>
    <w:rsid w:val="00D7459C"/>
    <w:rsid w:val="00D747FE"/>
    <w:rsid w:val="00D76DC6"/>
    <w:rsid w:val="00D77589"/>
    <w:rsid w:val="00D77B0F"/>
    <w:rsid w:val="00D8144D"/>
    <w:rsid w:val="00D81A86"/>
    <w:rsid w:val="00D83044"/>
    <w:rsid w:val="00D83071"/>
    <w:rsid w:val="00D83E55"/>
    <w:rsid w:val="00D83EA6"/>
    <w:rsid w:val="00D84243"/>
    <w:rsid w:val="00D867A6"/>
    <w:rsid w:val="00D90285"/>
    <w:rsid w:val="00D91B56"/>
    <w:rsid w:val="00D92DAC"/>
    <w:rsid w:val="00D9318E"/>
    <w:rsid w:val="00D93739"/>
    <w:rsid w:val="00D94A95"/>
    <w:rsid w:val="00D94B4C"/>
    <w:rsid w:val="00D9504E"/>
    <w:rsid w:val="00D95304"/>
    <w:rsid w:val="00D95FD1"/>
    <w:rsid w:val="00D97FBF"/>
    <w:rsid w:val="00DA002A"/>
    <w:rsid w:val="00DA0512"/>
    <w:rsid w:val="00DA0BCD"/>
    <w:rsid w:val="00DA14FA"/>
    <w:rsid w:val="00DA49AE"/>
    <w:rsid w:val="00DA5C54"/>
    <w:rsid w:val="00DA6209"/>
    <w:rsid w:val="00DA676E"/>
    <w:rsid w:val="00DB17C8"/>
    <w:rsid w:val="00DB1E2A"/>
    <w:rsid w:val="00DB28D1"/>
    <w:rsid w:val="00DB2FEA"/>
    <w:rsid w:val="00DB53E3"/>
    <w:rsid w:val="00DB6E34"/>
    <w:rsid w:val="00DB715C"/>
    <w:rsid w:val="00DB71F7"/>
    <w:rsid w:val="00DC045E"/>
    <w:rsid w:val="00DC05AC"/>
    <w:rsid w:val="00DC193A"/>
    <w:rsid w:val="00DC1984"/>
    <w:rsid w:val="00DC2304"/>
    <w:rsid w:val="00DC2950"/>
    <w:rsid w:val="00DC50E6"/>
    <w:rsid w:val="00DD1141"/>
    <w:rsid w:val="00DD1889"/>
    <w:rsid w:val="00DD1EF9"/>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2123"/>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0A7"/>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47066"/>
    <w:rsid w:val="00E47AB9"/>
    <w:rsid w:val="00E505EE"/>
    <w:rsid w:val="00E54F6A"/>
    <w:rsid w:val="00E5560C"/>
    <w:rsid w:val="00E56011"/>
    <w:rsid w:val="00E60540"/>
    <w:rsid w:val="00E608C3"/>
    <w:rsid w:val="00E624BF"/>
    <w:rsid w:val="00E65952"/>
    <w:rsid w:val="00E66012"/>
    <w:rsid w:val="00E663E1"/>
    <w:rsid w:val="00E70404"/>
    <w:rsid w:val="00E72C9D"/>
    <w:rsid w:val="00E73046"/>
    <w:rsid w:val="00E7364B"/>
    <w:rsid w:val="00E739BE"/>
    <w:rsid w:val="00E73CE9"/>
    <w:rsid w:val="00E74759"/>
    <w:rsid w:val="00E74FE2"/>
    <w:rsid w:val="00E75B18"/>
    <w:rsid w:val="00E80740"/>
    <w:rsid w:val="00E81829"/>
    <w:rsid w:val="00E81A78"/>
    <w:rsid w:val="00E82068"/>
    <w:rsid w:val="00E82DE9"/>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5629"/>
    <w:rsid w:val="00EB6247"/>
    <w:rsid w:val="00EB66E0"/>
    <w:rsid w:val="00EB6BEF"/>
    <w:rsid w:val="00EB73DB"/>
    <w:rsid w:val="00EC0E26"/>
    <w:rsid w:val="00EC162F"/>
    <w:rsid w:val="00EC1E89"/>
    <w:rsid w:val="00EC493C"/>
    <w:rsid w:val="00EC4C6E"/>
    <w:rsid w:val="00EC4FE6"/>
    <w:rsid w:val="00EC50EB"/>
    <w:rsid w:val="00EC6BAF"/>
    <w:rsid w:val="00EC742C"/>
    <w:rsid w:val="00ED0A60"/>
    <w:rsid w:val="00ED1416"/>
    <w:rsid w:val="00ED1604"/>
    <w:rsid w:val="00ED2687"/>
    <w:rsid w:val="00ED41B2"/>
    <w:rsid w:val="00ED4B34"/>
    <w:rsid w:val="00ED4C6D"/>
    <w:rsid w:val="00ED72DF"/>
    <w:rsid w:val="00EE06FE"/>
    <w:rsid w:val="00EE1B25"/>
    <w:rsid w:val="00EE36E7"/>
    <w:rsid w:val="00EE4318"/>
    <w:rsid w:val="00EE665F"/>
    <w:rsid w:val="00EE7C1B"/>
    <w:rsid w:val="00EE7F00"/>
    <w:rsid w:val="00EF00F7"/>
    <w:rsid w:val="00EF01C6"/>
    <w:rsid w:val="00EF0F84"/>
    <w:rsid w:val="00EF306C"/>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72A"/>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48EC"/>
    <w:rsid w:val="00F5617C"/>
    <w:rsid w:val="00F563CF"/>
    <w:rsid w:val="00F56AD6"/>
    <w:rsid w:val="00F56D9E"/>
    <w:rsid w:val="00F57211"/>
    <w:rsid w:val="00F61EE6"/>
    <w:rsid w:val="00F631D1"/>
    <w:rsid w:val="00F63B9E"/>
    <w:rsid w:val="00F65581"/>
    <w:rsid w:val="00F6728C"/>
    <w:rsid w:val="00F67EBE"/>
    <w:rsid w:val="00F70EEC"/>
    <w:rsid w:val="00F71602"/>
    <w:rsid w:val="00F7537F"/>
    <w:rsid w:val="00F77207"/>
    <w:rsid w:val="00F778FE"/>
    <w:rsid w:val="00F80D79"/>
    <w:rsid w:val="00F8225F"/>
    <w:rsid w:val="00F825E6"/>
    <w:rsid w:val="00F85A4D"/>
    <w:rsid w:val="00F8687C"/>
    <w:rsid w:val="00F87035"/>
    <w:rsid w:val="00F87794"/>
    <w:rsid w:val="00F91DC3"/>
    <w:rsid w:val="00F922D6"/>
    <w:rsid w:val="00F9437D"/>
    <w:rsid w:val="00F94F28"/>
    <w:rsid w:val="00F952B4"/>
    <w:rsid w:val="00F9557E"/>
    <w:rsid w:val="00F955AF"/>
    <w:rsid w:val="00F96870"/>
    <w:rsid w:val="00F96D16"/>
    <w:rsid w:val="00F975C3"/>
    <w:rsid w:val="00FA3E06"/>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41D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5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Textosemformatao">
    <w:name w:val="Texto sem formatação"/>
    <w:basedOn w:val="Normal"/>
    <w:rsid w:val="006445F0"/>
    <w:pPr>
      <w:suppressAutoHyphens/>
      <w:jc w:val="left"/>
    </w:pPr>
    <w:rPr>
      <w:rFonts w:ascii="Courier New" w:eastAsia="Times New Roman" w:hAnsi="Courier New" w:cs="Courier New"/>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74446529">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1888324">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39043190">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16124335">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773793522">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0684307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44594427">
      <w:bodyDiv w:val="1"/>
      <w:marLeft w:val="0"/>
      <w:marRight w:val="0"/>
      <w:marTop w:val="0"/>
      <w:marBottom w:val="0"/>
      <w:divBdr>
        <w:top w:val="none" w:sz="0" w:space="0" w:color="auto"/>
        <w:left w:val="none" w:sz="0" w:space="0" w:color="auto"/>
        <w:bottom w:val="none" w:sz="0" w:space="0" w:color="auto"/>
        <w:right w:val="none" w:sz="0" w:space="0" w:color="auto"/>
      </w:divBdr>
    </w:div>
    <w:div w:id="1074204344">
      <w:bodyDiv w:val="1"/>
      <w:marLeft w:val="0"/>
      <w:marRight w:val="0"/>
      <w:marTop w:val="0"/>
      <w:marBottom w:val="0"/>
      <w:divBdr>
        <w:top w:val="none" w:sz="0" w:space="0" w:color="auto"/>
        <w:left w:val="none" w:sz="0" w:space="0" w:color="auto"/>
        <w:bottom w:val="none" w:sz="0" w:space="0" w:color="auto"/>
        <w:right w:val="none" w:sz="0" w:space="0" w:color="auto"/>
      </w:divBdr>
    </w:div>
    <w:div w:id="11933054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95257194">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83083509">
      <w:bodyDiv w:val="1"/>
      <w:marLeft w:val="0"/>
      <w:marRight w:val="0"/>
      <w:marTop w:val="0"/>
      <w:marBottom w:val="0"/>
      <w:divBdr>
        <w:top w:val="none" w:sz="0" w:space="0" w:color="auto"/>
        <w:left w:val="none" w:sz="0" w:space="0" w:color="auto"/>
        <w:bottom w:val="none" w:sz="0" w:space="0" w:color="auto"/>
        <w:right w:val="none" w:sz="0" w:space="0" w:color="auto"/>
      </w:divBdr>
    </w:div>
    <w:div w:id="1702049812">
      <w:bodyDiv w:val="1"/>
      <w:marLeft w:val="0"/>
      <w:marRight w:val="0"/>
      <w:marTop w:val="0"/>
      <w:marBottom w:val="0"/>
      <w:divBdr>
        <w:top w:val="none" w:sz="0" w:space="0" w:color="auto"/>
        <w:left w:val="none" w:sz="0" w:space="0" w:color="auto"/>
        <w:bottom w:val="none" w:sz="0" w:space="0" w:color="auto"/>
        <w:right w:val="none" w:sz="0" w:space="0" w:color="auto"/>
      </w:divBdr>
    </w:div>
    <w:div w:id="1736856843">
      <w:bodyDiv w:val="1"/>
      <w:marLeft w:val="0"/>
      <w:marRight w:val="0"/>
      <w:marTop w:val="0"/>
      <w:marBottom w:val="0"/>
      <w:divBdr>
        <w:top w:val="none" w:sz="0" w:space="0" w:color="auto"/>
        <w:left w:val="none" w:sz="0" w:space="0" w:color="auto"/>
        <w:bottom w:val="none" w:sz="0" w:space="0" w:color="auto"/>
        <w:right w:val="none" w:sz="0" w:space="0" w:color="auto"/>
      </w:divBdr>
    </w:div>
    <w:div w:id="1825318706">
      <w:bodyDiv w:val="1"/>
      <w:marLeft w:val="0"/>
      <w:marRight w:val="0"/>
      <w:marTop w:val="0"/>
      <w:marBottom w:val="0"/>
      <w:divBdr>
        <w:top w:val="none" w:sz="0" w:space="0" w:color="auto"/>
        <w:left w:val="none" w:sz="0" w:space="0" w:color="auto"/>
        <w:bottom w:val="none" w:sz="0" w:space="0" w:color="auto"/>
        <w:right w:val="none" w:sz="0" w:space="0" w:color="auto"/>
      </w:divBdr>
    </w:div>
    <w:div w:id="1861121942">
      <w:bodyDiv w:val="1"/>
      <w:marLeft w:val="0"/>
      <w:marRight w:val="0"/>
      <w:marTop w:val="0"/>
      <w:marBottom w:val="0"/>
      <w:divBdr>
        <w:top w:val="none" w:sz="0" w:space="0" w:color="auto"/>
        <w:left w:val="none" w:sz="0" w:space="0" w:color="auto"/>
        <w:bottom w:val="none" w:sz="0" w:space="0" w:color="auto"/>
        <w:right w:val="none" w:sz="0" w:space="0" w:color="auto"/>
      </w:divBdr>
    </w:div>
    <w:div w:id="1896963013">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DBBA-27DB-4F73-A16F-BF8987B7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136</Words>
  <Characters>737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Denilson Pereira de Souza</cp:lastModifiedBy>
  <cp:revision>5</cp:revision>
  <cp:lastPrinted>2020-07-17T10:40:00Z</cp:lastPrinted>
  <dcterms:created xsi:type="dcterms:W3CDTF">2020-08-04T21:28:00Z</dcterms:created>
  <dcterms:modified xsi:type="dcterms:W3CDTF">2020-08-04T23:10:00Z</dcterms:modified>
</cp:coreProperties>
</file>